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Elektotableau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270259" name="b5fd7ad0-e79b-11ef-9824-81f54f76f0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1796390" name="b5fd7ad0-e79b-11ef-9824-81f54f76f0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8486075" name="bb9a1840-e79b-11ef-a849-13436cc10d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619319" name="bb9a1840-e79b-11ef-a849-13436cc10d6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